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2803EB87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473F2A">
        <w:rPr>
          <w:rFonts w:asciiTheme="minorBidi" w:hAnsiTheme="minorBidi"/>
          <w:b/>
        </w:rPr>
        <w:t>10</w:t>
      </w:r>
      <w:r w:rsidR="001008AA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KNIGHTSFOLD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, BD7 3</w:t>
      </w:r>
      <w:r w:rsidR="006F441B" w:rsidRPr="00A15AFC">
        <w:rPr>
          <w:rFonts w:asciiTheme="minorBidi" w:hAnsiTheme="minorBidi"/>
          <w:b/>
        </w:rPr>
        <w:t>D</w:t>
      </w:r>
      <w:r w:rsidR="000C22E9" w:rsidRPr="00A15AFC">
        <w:rPr>
          <w:rFonts w:asciiTheme="minorBidi" w:hAnsiTheme="minorBidi"/>
          <w:b/>
        </w:rPr>
        <w:t>R</w:t>
      </w:r>
    </w:p>
    <w:p w14:paraId="15A9627F" w14:textId="47467FE4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6F441B" w:rsidRPr="00A15AFC">
        <w:rPr>
          <w:rFonts w:asciiTheme="minorBidi" w:hAnsiTheme="minorBidi"/>
          <w:b/>
        </w:rPr>
        <w:t xml:space="preserve">21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r w:rsidR="006F441B" w:rsidRPr="00A15AFC">
        <w:rPr>
          <w:rFonts w:asciiTheme="minorBidi" w:hAnsiTheme="minorBidi"/>
          <w:b/>
        </w:rPr>
        <w:t>Jol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0DE2FE8C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Utilities Active? (Y/N):</w:t>
      </w:r>
      <w:r w:rsidR="003F213F">
        <w:rPr>
          <w:rFonts w:asciiTheme="minorBidi" w:hAnsiTheme="minorBidi"/>
        </w:rPr>
        <w:t xml:space="preserve"> </w:t>
      </w:r>
      <w:r w:rsidR="003F213F" w:rsidRPr="003F213F">
        <w:rPr>
          <w:rFonts w:asciiTheme="minorBidi" w:hAnsiTheme="minorBidi"/>
          <w:b/>
          <w:bCs/>
        </w:rPr>
        <w:t>N</w:t>
      </w:r>
      <w:r w:rsidR="000C22E9" w:rsidRPr="00A15AFC">
        <w:rPr>
          <w:rFonts w:asciiTheme="minorBidi" w:hAnsiTheme="minorBidi"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01F93B44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="Segoe UI Symbol" w:hAnsi="Segoe UI Symbol" w:cs="Segoe UI Symbol"/>
          <w:b/>
        </w:rPr>
        <w:t>☑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Good   </w:t>
      </w:r>
      <w:r w:rsidR="006F441B" w:rsidRPr="00A15AFC">
        <w:rPr>
          <w:rFonts w:ascii="Segoe UI Symbol" w:hAnsi="Segoe UI Symbol" w:cs="Segoe UI Symbol"/>
          <w:b/>
        </w:rPr>
        <w:t>☐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 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8CCD823" w14:textId="7A1DE75B" w:rsidR="003F111A" w:rsidRPr="00A15AFC" w:rsidRDefault="00167044" w:rsidP="00F026A0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r w:rsidR="00141157" w:rsidRPr="00A15AFC">
        <w:rPr>
          <w:rFonts w:ascii="Segoe UI Symbol" w:hAnsi="Segoe UI Symbol" w:cs="Segoe UI Symbol"/>
          <w:b/>
        </w:rPr>
        <w:t>☑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Clean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53AC64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Odours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038BEC68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Mould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684199F3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37BBDDEA" w14:textId="77777777" w:rsidR="00F026A0" w:rsidRDefault="00F026A0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068333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</w:p>
    <w:p w14:paraId="33BC546A" w14:textId="6A8191F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</w:p>
    <w:p w14:paraId="3F30CFEF" w14:textId="4CE0B45C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Mould: </w:t>
      </w:r>
      <w:r w:rsidR="000C22E9" w:rsidRPr="00A15AFC">
        <w:rPr>
          <w:rFonts w:asciiTheme="minorBidi" w:hAnsiTheme="minorBidi"/>
          <w:b/>
        </w:rPr>
        <w:t>N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2D585209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one</w:t>
      </w:r>
    </w:p>
    <w:p w14:paraId="197171DC" w14:textId="77777777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None</w:t>
      </w:r>
    </w:p>
    <w:p w14:paraId="08C390C2" w14:textId="15BD47A0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4A345D8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None</w:t>
      </w:r>
    </w:p>
    <w:p w14:paraId="383D7FF4" w14:textId="03A1A09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( </w:t>
      </w:r>
      <w:r w:rsidR="00707DBA" w:rsidRPr="00A15AFC">
        <w:rPr>
          <w:rFonts w:asciiTheme="minorBidi" w:hAnsiTheme="minorBidi"/>
          <w:b/>
          <w:bCs/>
        </w:rPr>
        <w:t>VERY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YES</w:t>
      </w:r>
    </w:p>
    <w:p w14:paraId="2A6272BB" w14:textId="047A07E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E1F582D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Good</w:t>
      </w:r>
    </w:p>
    <w:p w14:paraId="6F973E9D" w14:textId="37A8C441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141157" w:rsidRPr="00A15AFC">
        <w:rPr>
          <w:rFonts w:asciiTheme="minorBidi" w:hAnsiTheme="minorBidi"/>
          <w:b/>
          <w:bCs/>
        </w:rPr>
        <w:t>Good</w:t>
      </w:r>
    </w:p>
    <w:p w14:paraId="1849F663" w14:textId="594A51D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141157" w:rsidRPr="00A15AFC">
        <w:rPr>
          <w:rFonts w:asciiTheme="minorBidi" w:hAnsiTheme="minorBidi"/>
          <w:b/>
        </w:rPr>
        <w:t>Look good, but no electric to test/ no fridge freezer present</w:t>
      </w:r>
    </w:p>
    <w:p w14:paraId="687DF66D" w14:textId="2B189E3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141157" w:rsidRPr="00A15AFC">
        <w:rPr>
          <w:rFonts w:asciiTheme="minorBidi" w:hAnsiTheme="minorBidi"/>
          <w:b/>
        </w:rPr>
        <w:t xml:space="preserve">Could not </w:t>
      </w:r>
      <w:r w:rsidR="00A8379B">
        <w:rPr>
          <w:rFonts w:asciiTheme="minorBidi" w:hAnsiTheme="minorBidi"/>
          <w:b/>
        </w:rPr>
        <w:t>t</w:t>
      </w:r>
      <w:r w:rsidR="00141157" w:rsidRPr="00A15AFC">
        <w:rPr>
          <w:rFonts w:asciiTheme="minorBidi" w:hAnsiTheme="minorBidi"/>
          <w:b/>
        </w:rPr>
        <w:t>est</w:t>
      </w:r>
    </w:p>
    <w:p w14:paraId="661E813F" w14:textId="3658B0C7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141157" w:rsidRPr="00A15AFC">
        <w:rPr>
          <w:rFonts w:asciiTheme="minorBidi" w:hAnsiTheme="minorBidi"/>
          <w:b/>
        </w:rPr>
        <w:t>Clean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57CB1BA2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Good – No shower curtain</w:t>
      </w:r>
    </w:p>
    <w:p w14:paraId="4839616D" w14:textId="74CEBDDD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141157" w:rsidRPr="00A15AFC">
        <w:rPr>
          <w:rFonts w:asciiTheme="minorBidi" w:hAnsiTheme="minorBidi"/>
          <w:b/>
        </w:rPr>
        <w:t>Good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Mould/ventilation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155E5FFA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preassure/leaks: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4D71DFB1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0C22E9" w:rsidRPr="00A15AFC">
        <w:rPr>
          <w:rFonts w:asciiTheme="minorBidi" w:hAnsiTheme="minorBidi"/>
          <w:b/>
        </w:rPr>
        <w:t xml:space="preserve">Could not </w:t>
      </w:r>
      <w:r w:rsidR="00A8379B">
        <w:rPr>
          <w:rFonts w:asciiTheme="minorBidi" w:hAnsiTheme="minorBidi"/>
          <w:b/>
        </w:rPr>
        <w:t>t</w:t>
      </w:r>
      <w:r w:rsidR="000C22E9" w:rsidRPr="00A15AFC">
        <w:rPr>
          <w:rFonts w:asciiTheme="minorBidi" w:hAnsiTheme="minorBidi"/>
          <w:b/>
        </w:rPr>
        <w:t>est</w:t>
      </w:r>
    </w:p>
    <w:p w14:paraId="4A51B877" w14:textId="5FB61F30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</w:p>
    <w:p w14:paraId="5423FBFC" w14:textId="26AF0DCB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6F441B" w:rsidRPr="00A15AFC">
        <w:rPr>
          <w:rFonts w:asciiTheme="minorBidi" w:hAnsiTheme="minorBidi"/>
        </w:rPr>
        <w:t xml:space="preserve">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13321C2A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working?: </w:t>
      </w:r>
      <w:r w:rsidR="000C22E9" w:rsidRPr="00A15AFC">
        <w:rPr>
          <w:rFonts w:asciiTheme="minorBidi" w:hAnsiTheme="minorBidi"/>
          <w:b/>
        </w:rPr>
        <w:t xml:space="preserve">Could not </w:t>
      </w:r>
      <w:r w:rsidR="00A8379B">
        <w:rPr>
          <w:rFonts w:asciiTheme="minorBidi" w:hAnsiTheme="minorBidi"/>
          <w:b/>
        </w:rPr>
        <w:t>t</w:t>
      </w:r>
      <w:r w:rsidR="000C22E9" w:rsidRPr="00A15AFC">
        <w:rPr>
          <w:rFonts w:asciiTheme="minorBidi" w:hAnsiTheme="minorBidi"/>
          <w:b/>
        </w:rPr>
        <w:t>est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2E3CDC6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0C22E9" w:rsidRPr="00A15AFC">
        <w:rPr>
          <w:rFonts w:asciiTheme="minorBidi" w:hAnsiTheme="minorBidi"/>
          <w:b/>
          <w:bCs/>
        </w:rPr>
        <w:t>ne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Mould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445B7A1C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  <w:bCs/>
        </w:rPr>
        <w:t>Clear+ no damp</w:t>
      </w:r>
    </w:p>
    <w:p w14:paraId="61043FF2" w14:textId="10F78AE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issues?: </w:t>
      </w:r>
      <w:r w:rsidR="006F441B" w:rsidRPr="00A15AFC">
        <w:rPr>
          <w:rFonts w:asciiTheme="minorBidi" w:hAnsiTheme="minorBidi"/>
          <w:b/>
          <w:bCs/>
        </w:rPr>
        <w:t>None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064BADA0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6AF3342C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  <w:r w:rsidR="000C22E9" w:rsidRPr="00A15AFC">
        <w:rPr>
          <w:rFonts w:asciiTheme="minorBidi" w:hAnsiTheme="minorBidi"/>
          <w:b/>
          <w:bCs/>
        </w:rPr>
        <w:t>Fair</w:t>
      </w:r>
    </w:p>
    <w:p w14:paraId="252D7EC6" w14:textId="6F59F5FB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5D654386" w14:textId="63A73D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00179CE" w14:textId="33AAB7CB" w:rsidR="00F026A0" w:rsidRDefault="000C22E9" w:rsidP="00F026A0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p w14:paraId="6C3D7AC5" w14:textId="3D3D1D4B" w:rsidR="003F213F" w:rsidRDefault="003F213F" w:rsidP="00F026A0">
      <w:pPr>
        <w:spacing w:line="240" w:lineRule="auto"/>
        <w:rPr>
          <w:rFonts w:asciiTheme="minorBidi" w:hAnsiTheme="minorBidi"/>
          <w:b/>
          <w:bCs/>
        </w:rPr>
      </w:pPr>
      <w:r w:rsidRPr="003F213F">
        <w:rPr>
          <w:rFonts w:asciiTheme="minorBidi" w:hAnsiTheme="minorBidi"/>
          <w:b/>
          <w:bCs/>
        </w:rPr>
        <w:t>METRE READINGS</w:t>
      </w:r>
    </w:p>
    <w:p w14:paraId="2CEB8E70" w14:textId="2049FEA3" w:rsidR="003F213F" w:rsidRPr="003F213F" w:rsidRDefault="003F213F" w:rsidP="00F026A0">
      <w:pPr>
        <w:spacing w:line="24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Elec</w:t>
      </w:r>
      <w:r w:rsidR="00F026A0">
        <w:rPr>
          <w:rFonts w:asciiTheme="minorBidi" w:hAnsiTheme="minorBidi"/>
          <w:b/>
          <w:bCs/>
        </w:rPr>
        <w:t>:</w:t>
      </w:r>
      <w:bookmarkStart w:id="0" w:name="_GoBack"/>
      <w:bookmarkEnd w:id="0"/>
      <w:r>
        <w:rPr>
          <w:rFonts w:asciiTheme="minorBidi" w:hAnsiTheme="minorBidi"/>
          <w:b/>
          <w:bCs/>
        </w:rPr>
        <w:t xml:space="preserve">   05780</w:t>
      </w:r>
      <w:r w:rsidR="00F026A0">
        <w:rPr>
          <w:rFonts w:asciiTheme="minorBidi" w:hAnsiTheme="minorBidi"/>
          <w:b/>
          <w:bCs/>
        </w:rPr>
        <w:t xml:space="preserve">                </w:t>
      </w:r>
      <w:r>
        <w:rPr>
          <w:rFonts w:asciiTheme="minorBidi" w:hAnsiTheme="minorBidi"/>
          <w:b/>
          <w:bCs/>
        </w:rPr>
        <w:t>Gas</w:t>
      </w:r>
      <w:r w:rsidR="00F026A0">
        <w:rPr>
          <w:rFonts w:asciiTheme="minorBidi" w:hAnsiTheme="minorBidi"/>
          <w:b/>
          <w:bCs/>
        </w:rPr>
        <w:t>:</w:t>
      </w:r>
      <w:r>
        <w:rPr>
          <w:rFonts w:asciiTheme="minorBidi" w:hAnsiTheme="minorBidi"/>
          <w:b/>
          <w:bCs/>
        </w:rPr>
        <w:t xml:space="preserve">    22285</w:t>
      </w:r>
    </w:p>
    <w:sectPr w:rsidR="003F213F" w:rsidRPr="003F213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3F213F"/>
    <w:rsid w:val="00473F2A"/>
    <w:rsid w:val="006F441B"/>
    <w:rsid w:val="00707DBA"/>
    <w:rsid w:val="00A15AFC"/>
    <w:rsid w:val="00A672A3"/>
    <w:rsid w:val="00A8379B"/>
    <w:rsid w:val="00AA1D8D"/>
    <w:rsid w:val="00B47730"/>
    <w:rsid w:val="00CB0664"/>
    <w:rsid w:val="00D94BAA"/>
    <w:rsid w:val="00E46CEE"/>
    <w:rsid w:val="00F026A0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FFF39C-2330-4C8C-89E2-19FD206F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6</cp:revision>
  <dcterms:created xsi:type="dcterms:W3CDTF">2026-06-02T13:00:00Z</dcterms:created>
  <dcterms:modified xsi:type="dcterms:W3CDTF">2026-06-02T21:30:00Z</dcterms:modified>
  <cp:category/>
</cp:coreProperties>
</file>